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F42AA" w14:textId="77777777" w:rsidR="007545D6" w:rsidRPr="00780655" w:rsidRDefault="00BC436D" w:rsidP="00AB5541">
      <w:pPr>
        <w:pStyle w:val="Antrat2"/>
        <w:ind w:left="5103"/>
        <w:rPr>
          <w:rFonts w:asciiTheme="minorHAnsi" w:hAnsiTheme="minorHAnsi"/>
          <w:color w:val="0070C0"/>
          <w:sz w:val="21"/>
          <w:szCs w:val="21"/>
        </w:rPr>
      </w:pPr>
      <w:bookmarkStart w:id="0" w:name="_Toc203663190"/>
      <w:bookmarkStart w:id="1" w:name="_Ref39586171"/>
      <w:bookmarkStart w:id="2" w:name="_Ref39673580"/>
      <w:bookmarkStart w:id="3" w:name="_Ref39674283"/>
      <w:r>
        <w:rPr>
          <w:rFonts w:asciiTheme="minorHAnsi" w:hAnsiTheme="minorHAnsi"/>
          <w:color w:val="0070C0"/>
          <w:sz w:val="21"/>
          <w:szCs w:val="21"/>
        </w:rPr>
        <w:t>P</w:t>
      </w:r>
      <w:r w:rsidR="00FE3D1F" w:rsidRPr="00780655">
        <w:rPr>
          <w:rFonts w:asciiTheme="minorHAnsi" w:hAnsiTheme="minorHAnsi"/>
          <w:color w:val="0070C0"/>
          <w:sz w:val="21"/>
          <w:szCs w:val="21"/>
        </w:rPr>
        <w:t xml:space="preserve">irkimo sąlygų </w:t>
      </w:r>
      <w:r w:rsidR="007545D6" w:rsidRPr="00780655">
        <w:rPr>
          <w:rFonts w:asciiTheme="minorHAnsi" w:hAnsiTheme="minorHAnsi"/>
          <w:color w:val="0070C0"/>
          <w:sz w:val="21"/>
          <w:szCs w:val="21"/>
        </w:rPr>
        <w:t xml:space="preserve">8 </w:t>
      </w:r>
      <w:r w:rsidR="001D68D2" w:rsidRPr="001D68D2">
        <w:rPr>
          <w:rFonts w:asciiTheme="minorHAnsi" w:hAnsiTheme="minorHAnsi"/>
          <w:color w:val="0070C0"/>
          <w:sz w:val="21"/>
          <w:szCs w:val="21"/>
        </w:rPr>
        <w:t>priedas</w:t>
      </w:r>
      <w:r w:rsidR="007545D6" w:rsidRPr="001D68D2">
        <w:rPr>
          <w:rFonts w:asciiTheme="minorHAnsi" w:hAnsiTheme="minorHAnsi"/>
          <w:color w:val="0070C0"/>
          <w:sz w:val="21"/>
          <w:szCs w:val="21"/>
        </w:rPr>
        <w:t xml:space="preserve"> „</w:t>
      </w:r>
      <w:r w:rsidR="00FF607F" w:rsidRPr="001D68D2">
        <w:rPr>
          <w:rFonts w:asciiTheme="minorHAnsi" w:hAnsiTheme="minorHAnsi"/>
          <w:color w:val="0070C0"/>
          <w:sz w:val="21"/>
          <w:szCs w:val="21"/>
        </w:rPr>
        <w:t>Tiekėjo deklaracija</w:t>
      </w:r>
      <w:r w:rsidR="004D3BE3" w:rsidRPr="009A0F53">
        <w:rPr>
          <w:rFonts w:asciiTheme="minorHAnsi" w:hAnsiTheme="minorHAnsi"/>
          <w:color w:val="0070C0"/>
          <w:sz w:val="21"/>
          <w:szCs w:val="21"/>
        </w:rPr>
        <w:t xml:space="preserve"> </w:t>
      </w:r>
      <w:r w:rsidR="00B03CE0" w:rsidRPr="009A0F53">
        <w:rPr>
          <w:rFonts w:asciiTheme="minorHAnsi" w:hAnsiTheme="minorHAnsi"/>
          <w:color w:val="0070C0"/>
          <w:sz w:val="21"/>
          <w:szCs w:val="21"/>
        </w:rPr>
        <w:t xml:space="preserve">dėl </w:t>
      </w:r>
      <w:r w:rsidR="00596C27" w:rsidRPr="00780655">
        <w:rPr>
          <w:rFonts w:asciiTheme="minorHAnsi" w:hAnsiTheme="minorHAnsi"/>
          <w:color w:val="0070C0"/>
          <w:sz w:val="21"/>
          <w:szCs w:val="21"/>
        </w:rPr>
        <w:t xml:space="preserve">atitikties </w:t>
      </w:r>
      <w:r w:rsidR="00B03CE0" w:rsidRPr="00780655">
        <w:rPr>
          <w:rFonts w:asciiTheme="minorHAnsi" w:hAnsiTheme="minorHAnsi"/>
          <w:color w:val="0070C0"/>
          <w:sz w:val="21"/>
          <w:szCs w:val="21"/>
        </w:rPr>
        <w:t xml:space="preserve">Reglamento </w:t>
      </w:r>
      <w:r w:rsidR="00596C27" w:rsidRPr="00780655">
        <w:rPr>
          <w:rFonts w:asciiTheme="minorHAnsi" w:hAnsiTheme="minorHAnsi"/>
          <w:color w:val="0070C0"/>
          <w:sz w:val="21"/>
          <w:szCs w:val="21"/>
        </w:rPr>
        <w:t>nuostatoms</w:t>
      </w:r>
      <w:r w:rsidR="00B03CE0" w:rsidRPr="00780655">
        <w:rPr>
          <w:rFonts w:asciiTheme="minorHAnsi" w:hAnsiTheme="minorHAnsi"/>
          <w:color w:val="0070C0"/>
          <w:sz w:val="21"/>
          <w:szCs w:val="21"/>
        </w:rPr>
        <w:t xml:space="preserve"> </w:t>
      </w:r>
      <w:r w:rsidR="004D3BE3" w:rsidRPr="00780655">
        <w:rPr>
          <w:rFonts w:asciiTheme="minorHAnsi" w:hAnsiTheme="minorHAnsi"/>
          <w:color w:val="0070C0"/>
          <w:sz w:val="21"/>
          <w:szCs w:val="21"/>
        </w:rPr>
        <w:t>juridiniam asmeniui</w:t>
      </w:r>
      <w:r w:rsidR="00FF607F" w:rsidRPr="00780655">
        <w:rPr>
          <w:rFonts w:asciiTheme="minorHAnsi" w:hAnsiTheme="minorHAnsi"/>
          <w:color w:val="0070C0"/>
          <w:sz w:val="21"/>
          <w:szCs w:val="21"/>
        </w:rPr>
        <w:t>“</w:t>
      </w:r>
      <w:bookmarkEnd w:id="0"/>
    </w:p>
    <w:p w14:paraId="598D4EA5" w14:textId="77777777" w:rsidR="00210594" w:rsidRPr="00780655" w:rsidRDefault="00210594" w:rsidP="00210594"/>
    <w:p w14:paraId="1D0EF672" w14:textId="77777777" w:rsidR="008C7C8C" w:rsidRPr="00780655" w:rsidRDefault="008C7C8C" w:rsidP="001728BD">
      <w:pPr>
        <w:spacing w:after="0"/>
        <w:jc w:val="center"/>
        <w:rPr>
          <w:rFonts w:cstheme="minorHAnsi"/>
        </w:rPr>
      </w:pPr>
      <w:r w:rsidRPr="00780655">
        <w:rPr>
          <w:rFonts w:cstheme="minorHAnsi"/>
        </w:rPr>
        <w:t>Herbas arba prekių ženklas</w:t>
      </w:r>
    </w:p>
    <w:p w14:paraId="62113978" w14:textId="77777777" w:rsidR="008C7C8C" w:rsidRPr="00780655" w:rsidRDefault="008C7C8C" w:rsidP="001728BD">
      <w:pPr>
        <w:spacing w:after="0"/>
        <w:jc w:val="center"/>
        <w:rPr>
          <w:rFonts w:cstheme="minorHAnsi"/>
          <w:sz w:val="20"/>
          <w:szCs w:val="20"/>
        </w:rPr>
      </w:pPr>
      <w:r w:rsidRPr="00780655">
        <w:rPr>
          <w:rFonts w:cstheme="minorHAnsi"/>
          <w:sz w:val="20"/>
          <w:szCs w:val="20"/>
        </w:rPr>
        <w:t>(Tiekėjo pavadinimas)</w:t>
      </w:r>
    </w:p>
    <w:p w14:paraId="49D6AA6D" w14:textId="77777777" w:rsidR="008C7C8C" w:rsidRPr="00780655" w:rsidRDefault="008C7C8C" w:rsidP="001728BD">
      <w:pPr>
        <w:spacing w:after="0"/>
        <w:jc w:val="both"/>
        <w:rPr>
          <w:rFonts w:cstheme="minorHAnsi"/>
          <w:sz w:val="20"/>
          <w:szCs w:val="20"/>
        </w:rPr>
      </w:pPr>
      <w:r w:rsidRPr="00780655">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4FEC6" w14:textId="77777777" w:rsidR="008C7C8C" w:rsidRPr="00780655" w:rsidRDefault="008C7C8C" w:rsidP="001728BD">
      <w:pPr>
        <w:spacing w:after="0"/>
        <w:jc w:val="both"/>
        <w:rPr>
          <w:rFonts w:cstheme="minorHAnsi"/>
          <w:sz w:val="20"/>
          <w:szCs w:val="20"/>
        </w:rPr>
      </w:pPr>
    </w:p>
    <w:p w14:paraId="16BED058" w14:textId="77777777" w:rsidR="008C7C8C" w:rsidRPr="00780655" w:rsidRDefault="008C7C8C" w:rsidP="00DF645C">
      <w:pPr>
        <w:spacing w:after="0" w:line="240" w:lineRule="auto"/>
        <w:jc w:val="center"/>
        <w:rPr>
          <w:rFonts w:cstheme="minorHAnsi"/>
          <w:sz w:val="24"/>
          <w:szCs w:val="24"/>
        </w:rPr>
      </w:pPr>
      <w:r w:rsidRPr="00780655">
        <w:rPr>
          <w:rFonts w:cstheme="minorHAnsi"/>
        </w:rPr>
        <w:t>__________________________</w:t>
      </w:r>
    </w:p>
    <w:p w14:paraId="314B6E5A" w14:textId="4F80160F" w:rsidR="008C7C8C" w:rsidRPr="009A0F53" w:rsidRDefault="008C7C8C" w:rsidP="00DF645C">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35D536E2" w14:textId="77777777" w:rsidR="008C7C8C" w:rsidRPr="009A0F53" w:rsidRDefault="008C7C8C" w:rsidP="00DF645C">
      <w:pPr>
        <w:spacing w:after="0"/>
        <w:jc w:val="center"/>
        <w:rPr>
          <w:rFonts w:cstheme="minorHAnsi"/>
          <w:b/>
          <w:sz w:val="24"/>
          <w:szCs w:val="24"/>
        </w:rPr>
      </w:pPr>
    </w:p>
    <w:p w14:paraId="4FA73AD1" w14:textId="77777777" w:rsidR="008C7C8C" w:rsidRPr="00780655" w:rsidRDefault="008C7C8C" w:rsidP="00DF645C">
      <w:pPr>
        <w:autoSpaceDE w:val="0"/>
        <w:autoSpaceDN w:val="0"/>
        <w:adjustRightInd w:val="0"/>
        <w:spacing w:after="0"/>
        <w:jc w:val="center"/>
        <w:rPr>
          <w:rFonts w:cstheme="minorHAnsi"/>
        </w:rPr>
      </w:pPr>
      <w:r w:rsidRPr="00780655">
        <w:rPr>
          <w:rFonts w:cstheme="minorHAnsi"/>
          <w:b/>
          <w:bCs/>
        </w:rPr>
        <w:t>TIEKĖJO DEKLARACIJA</w:t>
      </w:r>
    </w:p>
    <w:p w14:paraId="5D883F09" w14:textId="77777777" w:rsidR="008C7C8C" w:rsidRPr="00780655" w:rsidRDefault="008C7C8C" w:rsidP="00DF645C">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4EE737AD" w14:textId="77777777" w:rsidR="008C7C8C" w:rsidRPr="00780655" w:rsidRDefault="008C7C8C" w:rsidP="00DF645C">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174FC7E9" w14:textId="77777777" w:rsidR="008C7C8C" w:rsidRPr="00780655" w:rsidRDefault="008C7C8C" w:rsidP="00DF645C">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6AB4E3DF" w14:textId="77777777" w:rsidR="008C7C8C" w:rsidRPr="00780655" w:rsidRDefault="008C7C8C" w:rsidP="00DF645C">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3896E4FD" w14:textId="77777777" w:rsidR="008C7C8C" w:rsidRPr="00780655" w:rsidRDefault="008C7C8C" w:rsidP="00DF645C">
      <w:pPr>
        <w:shd w:val="clear" w:color="auto" w:fill="FFFFFF"/>
        <w:spacing w:after="0"/>
        <w:jc w:val="center"/>
        <w:rPr>
          <w:rFonts w:cstheme="minorHAnsi"/>
          <w:bCs/>
          <w:color w:val="000000"/>
          <w:sz w:val="20"/>
          <w:szCs w:val="20"/>
        </w:rPr>
      </w:pPr>
    </w:p>
    <w:p w14:paraId="0FDB84DF" w14:textId="77777777" w:rsidR="008C7C8C" w:rsidRPr="00780655" w:rsidRDefault="008C7C8C" w:rsidP="00DF645C">
      <w:pPr>
        <w:tabs>
          <w:tab w:val="left" w:pos="851"/>
        </w:tabs>
        <w:snapToGrid w:val="0"/>
        <w:spacing w:after="0" w:line="240" w:lineRule="auto"/>
        <w:ind w:right="-1"/>
        <w:jc w:val="both"/>
        <w:rPr>
          <w:rFonts w:cstheme="minorHAnsi"/>
          <w:spacing w:val="-2"/>
        </w:rPr>
      </w:pPr>
      <w:r w:rsidRPr="00780655">
        <w:rPr>
          <w:rFonts w:cstheme="minorHAnsi"/>
          <w:spacing w:val="-2"/>
        </w:rPr>
        <w:t>Aš, ______________________________________________________________________</w:t>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t>______</w:t>
      </w:r>
      <w:r w:rsidR="001C45C1" w:rsidRPr="00780655">
        <w:rPr>
          <w:rFonts w:cstheme="minorHAnsi"/>
          <w:spacing w:val="-2"/>
        </w:rPr>
        <w:t>______________</w:t>
      </w:r>
      <w:r w:rsidRPr="00780655">
        <w:rPr>
          <w:rFonts w:cstheme="minorHAnsi"/>
          <w:spacing w:val="-2"/>
        </w:rPr>
        <w:t xml:space="preserve"> ,</w:t>
      </w:r>
    </w:p>
    <w:p w14:paraId="73851302" w14:textId="77777777" w:rsidR="008C7C8C" w:rsidRPr="00780655" w:rsidRDefault="008C7C8C" w:rsidP="00DF645C">
      <w:pPr>
        <w:tabs>
          <w:tab w:val="left" w:pos="851"/>
        </w:tabs>
        <w:snapToGrid w:val="0"/>
        <w:spacing w:after="0"/>
        <w:ind w:right="-1"/>
        <w:jc w:val="both"/>
        <w:rPr>
          <w:rFonts w:cstheme="minorHAnsi"/>
          <w:i/>
          <w:iCs/>
          <w:spacing w:val="-2"/>
          <w:sz w:val="20"/>
          <w:szCs w:val="20"/>
        </w:rPr>
      </w:pPr>
      <w:r w:rsidRPr="00780655">
        <w:rPr>
          <w:rFonts w:cstheme="minorHAnsi"/>
          <w:spacing w:val="-2"/>
        </w:rPr>
        <w:tab/>
      </w:r>
      <w:r w:rsidRPr="00780655">
        <w:rPr>
          <w:rFonts w:cstheme="minorHAnsi"/>
          <w:spacing w:val="-2"/>
        </w:rPr>
        <w:tab/>
      </w:r>
      <w:r w:rsidRPr="00780655">
        <w:rPr>
          <w:rFonts w:cstheme="minorHAnsi"/>
          <w:spacing w:val="-2"/>
          <w:sz w:val="20"/>
          <w:szCs w:val="20"/>
        </w:rPr>
        <w:t xml:space="preserve">                 </w:t>
      </w:r>
      <w:r w:rsidRPr="00780655">
        <w:rPr>
          <w:rFonts w:cstheme="minorHAnsi"/>
          <w:i/>
          <w:iCs/>
          <w:spacing w:val="-2"/>
          <w:sz w:val="20"/>
          <w:szCs w:val="20"/>
        </w:rPr>
        <w:t>(Tiekėjo vadovo ar jo įgalioto asmens pareigų pavadinimas, vardas ir pavardė)</w:t>
      </w:r>
    </w:p>
    <w:p w14:paraId="5337362D" w14:textId="77777777" w:rsidR="001C45C1" w:rsidRPr="00780655" w:rsidRDefault="001C45C1" w:rsidP="00DF645C">
      <w:pPr>
        <w:snapToGrid w:val="0"/>
        <w:spacing w:after="0" w:line="240" w:lineRule="auto"/>
        <w:jc w:val="both"/>
        <w:rPr>
          <w:rFonts w:cstheme="minorHAnsi"/>
          <w:spacing w:val="-2"/>
        </w:rPr>
      </w:pPr>
    </w:p>
    <w:p w14:paraId="08263F55"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tvirtinu, kad mano vadovaujamas (-a) (atstovaujamas (-a))_________________________________</w:t>
      </w:r>
      <w:r w:rsidR="001C45C1" w:rsidRPr="00780655">
        <w:rPr>
          <w:rFonts w:cstheme="minorHAnsi"/>
          <w:spacing w:val="-2"/>
        </w:rPr>
        <w:t>______________</w:t>
      </w:r>
      <w:r w:rsidRPr="00780655">
        <w:rPr>
          <w:rFonts w:cstheme="minorHAnsi"/>
          <w:spacing w:val="-2"/>
        </w:rPr>
        <w:t xml:space="preserve"> ,</w:t>
      </w:r>
    </w:p>
    <w:p w14:paraId="3E585155" w14:textId="77777777" w:rsidR="008C7C8C" w:rsidRPr="00780655" w:rsidRDefault="008C7C8C" w:rsidP="00DF645C">
      <w:pPr>
        <w:snapToGrid w:val="0"/>
        <w:spacing w:after="0" w:line="240" w:lineRule="auto"/>
        <w:jc w:val="both"/>
        <w:rPr>
          <w:rFonts w:cstheme="minorHAnsi"/>
          <w:i/>
          <w:iCs/>
          <w:spacing w:val="-2"/>
          <w:sz w:val="20"/>
          <w:szCs w:val="20"/>
        </w:rPr>
      </w:pPr>
      <w:r w:rsidRPr="00780655">
        <w:rPr>
          <w:rFonts w:cstheme="minorHAnsi"/>
          <w:spacing w:val="-2"/>
          <w:sz w:val="20"/>
          <w:szCs w:val="20"/>
        </w:rPr>
        <w:t xml:space="preserve">                                                                                                                                      </w:t>
      </w:r>
      <w:r w:rsidRPr="00780655">
        <w:rPr>
          <w:rFonts w:cstheme="minorHAnsi"/>
          <w:i/>
          <w:iCs/>
          <w:spacing w:val="-2"/>
          <w:sz w:val="20"/>
          <w:szCs w:val="20"/>
        </w:rPr>
        <w:t>(Tiekėjo pavadinimas)</w:t>
      </w:r>
    </w:p>
    <w:p w14:paraId="5D34FF39" w14:textId="77777777" w:rsidR="00B015FC" w:rsidRPr="00780655" w:rsidRDefault="00B015FC" w:rsidP="00DF645C">
      <w:pPr>
        <w:snapToGrid w:val="0"/>
        <w:spacing w:after="0"/>
        <w:ind w:right="-1"/>
        <w:jc w:val="both"/>
        <w:rPr>
          <w:rFonts w:cstheme="minorHAnsi"/>
          <w:spacing w:val="-2"/>
        </w:rPr>
      </w:pPr>
    </w:p>
    <w:p w14:paraId="55300346" w14:textId="608192F4" w:rsidR="008C7C8C" w:rsidRPr="00780655" w:rsidRDefault="00337019" w:rsidP="00DF645C">
      <w:pPr>
        <w:snapToGrid w:val="0"/>
        <w:spacing w:after="0" w:line="240" w:lineRule="auto"/>
        <w:jc w:val="both"/>
        <w:rPr>
          <w:rFonts w:cstheme="minorHAnsi"/>
          <w:spacing w:val="-2"/>
          <w:sz w:val="24"/>
          <w:szCs w:val="24"/>
        </w:rPr>
      </w:pPr>
      <w:r w:rsidRPr="00780655">
        <w:rPr>
          <w:rFonts w:cstheme="minorHAnsi"/>
          <w:spacing w:val="-2"/>
        </w:rPr>
        <w:t>D</w:t>
      </w:r>
      <w:r w:rsidR="008C7C8C" w:rsidRPr="00780655">
        <w:rPr>
          <w:rFonts w:cstheme="minorHAnsi"/>
          <w:spacing w:val="-2"/>
        </w:rPr>
        <w:t>alyvaujantis</w:t>
      </w:r>
      <w:r>
        <w:rPr>
          <w:rFonts w:cstheme="minorHAnsi"/>
          <w:spacing w:val="-2"/>
        </w:rPr>
        <w:t xml:space="preserve"> </w:t>
      </w:r>
      <w:r w:rsidR="005E01DD">
        <w:rPr>
          <w:rFonts w:asciiTheme="majorHAnsi" w:eastAsia="Times New Roman" w:hAnsiTheme="majorHAnsi" w:cstheme="majorHAnsi"/>
          <w:b/>
          <w:kern w:val="2"/>
          <w:sz w:val="22"/>
          <w:szCs w:val="22"/>
          <w:lang w:eastAsia="zh-CN"/>
          <w14:ligatures w14:val="standardContextual"/>
        </w:rPr>
        <w:t>Šilalės rajono savivaldybės administracijos</w:t>
      </w:r>
      <w:r w:rsidR="005E01DD" w:rsidRPr="00780655">
        <w:rPr>
          <w:rFonts w:cstheme="minorHAnsi"/>
          <w:spacing w:val="-2"/>
        </w:rPr>
        <w:t xml:space="preserve"> </w:t>
      </w:r>
      <w:r w:rsidR="008C7C8C" w:rsidRPr="00780655">
        <w:rPr>
          <w:rFonts w:cstheme="minorHAnsi"/>
          <w:spacing w:val="-2"/>
        </w:rPr>
        <w:t>___________________________________________________________________</w:t>
      </w:r>
      <w:r w:rsidR="00B015FC" w:rsidRPr="00780655">
        <w:rPr>
          <w:rFonts w:cstheme="minorHAnsi"/>
          <w:spacing w:val="-2"/>
        </w:rPr>
        <w:t>_____________</w:t>
      </w:r>
    </w:p>
    <w:p w14:paraId="2DFA7EE7" w14:textId="42FAA29B" w:rsidR="008C7C8C" w:rsidRPr="009A0F53" w:rsidRDefault="008C7C8C" w:rsidP="00DF645C">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7DE34206" w14:textId="77777777" w:rsidR="00B015FC" w:rsidRPr="00780655" w:rsidRDefault="00B015FC" w:rsidP="00DF645C">
      <w:pPr>
        <w:snapToGrid w:val="0"/>
        <w:spacing w:after="0"/>
        <w:ind w:right="-1"/>
        <w:jc w:val="both"/>
        <w:rPr>
          <w:rFonts w:cstheme="minorHAnsi"/>
          <w:spacing w:val="-2"/>
        </w:rPr>
      </w:pPr>
    </w:p>
    <w:p w14:paraId="1268E5C8" w14:textId="77777777" w:rsidR="008C7C8C" w:rsidRPr="00780655" w:rsidRDefault="008C7C8C" w:rsidP="00DF645C">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w:t>
      </w:r>
      <w:r w:rsidR="00B015FC" w:rsidRPr="00780655">
        <w:rPr>
          <w:rFonts w:cstheme="minorHAnsi"/>
          <w:spacing w:val="-2"/>
        </w:rPr>
        <w:t>____________</w:t>
      </w:r>
    </w:p>
    <w:p w14:paraId="5D43D809" w14:textId="77777777" w:rsidR="008C7C8C" w:rsidRPr="00780655" w:rsidRDefault="008C7C8C" w:rsidP="00DF645C">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0EC3BBD2" w14:textId="77777777" w:rsidR="00B015FC" w:rsidRPr="00780655" w:rsidRDefault="00B015FC" w:rsidP="00DF645C">
      <w:pPr>
        <w:snapToGrid w:val="0"/>
        <w:spacing w:after="0"/>
        <w:ind w:right="-1"/>
        <w:jc w:val="both"/>
        <w:rPr>
          <w:rFonts w:cstheme="minorHAnsi"/>
          <w:spacing w:val="-2"/>
        </w:rPr>
      </w:pPr>
    </w:p>
    <w:p w14:paraId="06092602"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w:t>
      </w:r>
      <w:r w:rsidR="00425CFB" w:rsidRPr="00780655">
        <w:rPr>
          <w:rFonts w:cstheme="minorHAnsi"/>
          <w:spacing w:val="-2"/>
        </w:rPr>
        <w:t>_____________</w:t>
      </w:r>
      <w:r w:rsidRPr="00780655">
        <w:rPr>
          <w:rFonts w:cstheme="minorHAnsi"/>
          <w:spacing w:val="-2"/>
        </w:rPr>
        <w:t xml:space="preserve"> ,</w:t>
      </w:r>
    </w:p>
    <w:p w14:paraId="2803CF7A" w14:textId="77777777" w:rsidR="008C7C8C" w:rsidRPr="009A0F53" w:rsidRDefault="008C7C8C" w:rsidP="00DF645C">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w:t>
      </w:r>
      <w:r w:rsidR="00425CFB" w:rsidRPr="00780655">
        <w:rPr>
          <w:rFonts w:cstheme="minorHAnsi"/>
          <w:i/>
          <w:iCs/>
          <w:spacing w:val="-2"/>
          <w:sz w:val="20"/>
          <w:szCs w:val="20"/>
        </w:rPr>
        <w:t>Skelbimo</w:t>
      </w:r>
      <w:r w:rsidRPr="00780655">
        <w:rPr>
          <w:rFonts w:cstheme="minorHAnsi"/>
          <w:i/>
          <w:iCs/>
          <w:spacing w:val="-2"/>
          <w:sz w:val="20"/>
          <w:szCs w:val="20"/>
        </w:rPr>
        <w:t xml:space="preserve"> data)</w:t>
      </w:r>
      <w:r w:rsidR="00337019">
        <w:rPr>
          <w:rFonts w:cstheme="minorHAnsi"/>
          <w:i/>
          <w:iCs/>
          <w:spacing w:val="-2"/>
          <w:sz w:val="20"/>
          <w:szCs w:val="20"/>
        </w:rPr>
        <w:t xml:space="preserve">    </w:t>
      </w:r>
    </w:p>
    <w:p w14:paraId="353B505D" w14:textId="77777777" w:rsidR="008C7C8C" w:rsidRPr="00780655" w:rsidRDefault="008C7C8C" w:rsidP="00DF645C">
      <w:pPr>
        <w:spacing w:after="0"/>
        <w:jc w:val="both"/>
        <w:rPr>
          <w:rFonts w:cstheme="minorHAnsi"/>
          <w:sz w:val="20"/>
          <w:szCs w:val="20"/>
        </w:rPr>
      </w:pPr>
      <w:r w:rsidRPr="00780655">
        <w:rPr>
          <w:rFonts w:cstheme="minorHAnsi"/>
          <w:sz w:val="20"/>
          <w:szCs w:val="20"/>
        </w:rPr>
        <w:t xml:space="preserve">nėra įtakojama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3F86DFD8" w14:textId="77777777" w:rsidR="008C7C8C" w:rsidRPr="00780655" w:rsidRDefault="008C7C8C" w:rsidP="001728BD">
      <w:pPr>
        <w:spacing w:after="0"/>
        <w:jc w:val="both"/>
        <w:rPr>
          <w:rFonts w:cstheme="minorHAnsi"/>
          <w:sz w:val="20"/>
          <w:szCs w:val="20"/>
        </w:rPr>
      </w:pPr>
      <w:r w:rsidRPr="00780655">
        <w:rPr>
          <w:rFonts w:cstheme="minorHAnsi"/>
          <w:sz w:val="20"/>
          <w:szCs w:val="20"/>
        </w:rPr>
        <w:t>(a) mano atstovaujama įmonė (ir nė viena iš bendrovių, kurios yra mūsų konsorciumo nariais) nėra įsteigta Rusijoje;</w:t>
      </w:r>
    </w:p>
    <w:p w14:paraId="34463610"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(b) mano atstovaujama įmonė (ir nė viena iš įmonių, kurios yra mūsų konsorciumo nariais) nėra juridinis asmuo, subjektas ar įstaiga, </w:t>
      </w:r>
      <w:r w:rsidRPr="00780655">
        <w:rPr>
          <w:rFonts w:cstheme="minorHAnsi"/>
          <w:color w:val="333333"/>
          <w:sz w:val="20"/>
          <w:szCs w:val="20"/>
          <w:shd w:val="clear" w:color="auto" w:fill="FFFFFF"/>
        </w:rPr>
        <w:t>kuriuose daugiau kaip 50 % nuosavybės teisių tiesiogiai ar netiesiogiai priklauso</w:t>
      </w:r>
      <w:r w:rsidR="00C605A8" w:rsidRPr="00780655">
        <w:rPr>
          <w:rFonts w:cstheme="minorHAnsi"/>
          <w:color w:val="333333"/>
          <w:sz w:val="20"/>
          <w:szCs w:val="20"/>
          <w:shd w:val="clear" w:color="auto" w:fill="FFFFFF"/>
        </w:rPr>
        <w:t xml:space="preserve"> šios deklaracijos</w:t>
      </w:r>
      <w:r w:rsidRPr="00780655">
        <w:rPr>
          <w:rFonts w:cstheme="minorHAnsi"/>
          <w:color w:val="333333"/>
          <w:sz w:val="20"/>
          <w:szCs w:val="20"/>
          <w:shd w:val="clear" w:color="auto" w:fill="FFFFFF"/>
        </w:rPr>
        <w:t xml:space="preserve"> a) punkte nurodytam subjektui</w:t>
      </w:r>
      <w:r w:rsidRPr="00780655">
        <w:rPr>
          <w:rFonts w:cstheme="minorHAnsi"/>
          <w:sz w:val="20"/>
          <w:szCs w:val="20"/>
        </w:rPr>
        <w:t xml:space="preserve">; </w:t>
      </w:r>
    </w:p>
    <w:p w14:paraId="0494E06E" w14:textId="77777777" w:rsidR="008C7C8C" w:rsidRPr="00780655" w:rsidRDefault="008C7C8C" w:rsidP="001728BD">
      <w:pPr>
        <w:spacing w:after="0"/>
        <w:jc w:val="both"/>
        <w:rPr>
          <w:rFonts w:cstheme="minorHAnsi"/>
          <w:sz w:val="20"/>
          <w:szCs w:val="20"/>
          <w:shd w:val="clear" w:color="auto" w:fill="FFFFFF"/>
        </w:rPr>
      </w:pPr>
      <w:r w:rsidRPr="00780655">
        <w:rPr>
          <w:rFonts w:cstheme="minorHAnsi"/>
          <w:sz w:val="20"/>
          <w:szCs w:val="20"/>
        </w:rPr>
        <w:t xml:space="preserve">(c) nei aš, nei mano atstovaujama bendrovė nesame </w:t>
      </w:r>
      <w:r w:rsidRPr="00780655">
        <w:rPr>
          <w:rFonts w:cstheme="minorHAnsi"/>
          <w:sz w:val="20"/>
          <w:szCs w:val="20"/>
          <w:shd w:val="clear" w:color="auto" w:fill="FFFFFF"/>
        </w:rPr>
        <w:t xml:space="preserve">fiziniu ar juridiniu asmeniu, subjektu ar organizacija, veikiančia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 punkte nurodyto subjekto vardu ar jo nurodymu</w:t>
      </w:r>
      <w:r w:rsidR="00C605A8" w:rsidRPr="00780655">
        <w:rPr>
          <w:rFonts w:cstheme="minorHAnsi"/>
          <w:sz w:val="20"/>
          <w:szCs w:val="20"/>
          <w:shd w:val="clear" w:color="auto" w:fill="FFFFFF"/>
        </w:rPr>
        <w:t>;</w:t>
      </w:r>
    </w:p>
    <w:p w14:paraId="69212DF3" w14:textId="325487C6" w:rsidR="00210594" w:rsidRPr="006A0618" w:rsidRDefault="008C7C8C" w:rsidP="006A0618">
      <w:pPr>
        <w:spacing w:after="0"/>
        <w:jc w:val="both"/>
        <w:rPr>
          <w:rFonts w:cstheme="minorHAnsi"/>
          <w:sz w:val="20"/>
          <w:szCs w:val="20"/>
        </w:rPr>
      </w:pPr>
      <w:r w:rsidRPr="00780655">
        <w:rPr>
          <w:rFonts w:cstheme="minorHAnsi"/>
          <w:sz w:val="20"/>
          <w:szCs w:val="20"/>
        </w:rPr>
        <w:t xml:space="preserve">d) sutartis nebus paskirta vykdyti </w:t>
      </w:r>
      <w:r w:rsidRPr="00780655">
        <w:rPr>
          <w:rFonts w:cstheme="minorHAnsi"/>
          <w:sz w:val="20"/>
          <w:szCs w:val="20"/>
          <w:shd w:val="clear" w:color="auto" w:fill="FFFFFF"/>
        </w:rPr>
        <w:t>subrangovui (-</w:t>
      </w:r>
      <w:proofErr w:type="spellStart"/>
      <w:r w:rsidRPr="00780655">
        <w:rPr>
          <w:rFonts w:cstheme="minorHAnsi"/>
          <w:sz w:val="20"/>
          <w:szCs w:val="20"/>
          <w:shd w:val="clear" w:color="auto" w:fill="FFFFFF"/>
        </w:rPr>
        <w:t>ams</w:t>
      </w:r>
      <w:proofErr w:type="spellEnd"/>
      <w:r w:rsidRPr="00780655">
        <w:rPr>
          <w:rFonts w:cstheme="minorHAnsi"/>
          <w:sz w:val="20"/>
          <w:szCs w:val="20"/>
          <w:shd w:val="clear" w:color="auto" w:fill="FFFFFF"/>
        </w:rPr>
        <w:t>), ar kitam (-</w:t>
      </w:r>
      <w:proofErr w:type="spellStart"/>
      <w:r w:rsidRPr="00780655">
        <w:rPr>
          <w:rFonts w:cstheme="minorHAnsi"/>
          <w:sz w:val="20"/>
          <w:szCs w:val="20"/>
          <w:shd w:val="clear" w:color="auto" w:fill="FFFFFF"/>
        </w:rPr>
        <w:t>iems</w:t>
      </w:r>
      <w:proofErr w:type="spellEnd"/>
      <w:r w:rsidRPr="00780655">
        <w:rPr>
          <w:rFonts w:cstheme="minorHAnsi"/>
          <w:sz w:val="20"/>
          <w:szCs w:val="20"/>
          <w:shd w:val="clear" w:color="auto" w:fill="FFFFFF"/>
        </w:rPr>
        <w:t xml:space="preserve">) subjektui (-tams), kurių pajėgumais remiasi, kurie priskirtini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w:t>
      </w:r>
      <w:r w:rsidR="00C605A8" w:rsidRPr="00780655">
        <w:rPr>
          <w:rFonts w:cstheme="minorHAnsi"/>
          <w:sz w:val="20"/>
          <w:szCs w:val="20"/>
          <w:shd w:val="clear" w:color="auto" w:fill="FFFFFF"/>
        </w:rPr>
        <w:t>,</w:t>
      </w:r>
      <w:r w:rsidRPr="00780655">
        <w:rPr>
          <w:rFonts w:cstheme="minorHAnsi"/>
          <w:sz w:val="20"/>
          <w:szCs w:val="20"/>
          <w:shd w:val="clear" w:color="auto" w:fill="FFFFFF"/>
        </w:rPr>
        <w:t xml:space="preserve"> arba c) punktuose nurodytiems subjektams.</w:t>
      </w:r>
      <w:bookmarkEnd w:id="1"/>
      <w:bookmarkEnd w:id="2"/>
      <w:bookmarkEnd w:id="3"/>
    </w:p>
    <w:sectPr w:rsidR="00210594" w:rsidRPr="006A0618" w:rsidSect="006A0618">
      <w:pgSz w:w="12240" w:h="15840"/>
      <w:pgMar w:top="993" w:right="1041"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47CF8" w14:textId="77777777" w:rsidR="000D6E84" w:rsidRDefault="000D6E84" w:rsidP="00D05666">
      <w:r>
        <w:separator/>
      </w:r>
    </w:p>
  </w:endnote>
  <w:endnote w:type="continuationSeparator" w:id="0">
    <w:p w14:paraId="43D075D4" w14:textId="77777777" w:rsidR="000D6E84" w:rsidRDefault="000D6E84" w:rsidP="00D05666">
      <w:r>
        <w:continuationSeparator/>
      </w:r>
    </w:p>
  </w:endnote>
  <w:endnote w:type="continuationNotice" w:id="1">
    <w:p w14:paraId="08FDF095" w14:textId="77777777" w:rsidR="000D6E84" w:rsidRDefault="000D6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36A1" w14:textId="77777777" w:rsidR="000D6E84" w:rsidRDefault="000D6E84" w:rsidP="00D05666">
      <w:r>
        <w:separator/>
      </w:r>
    </w:p>
  </w:footnote>
  <w:footnote w:type="continuationSeparator" w:id="0">
    <w:p w14:paraId="674AC466" w14:textId="77777777" w:rsidR="000D6E84" w:rsidRDefault="000D6E84" w:rsidP="00D05666">
      <w:r>
        <w:continuationSeparator/>
      </w:r>
    </w:p>
  </w:footnote>
  <w:footnote w:type="continuationNotice" w:id="1">
    <w:p w14:paraId="2A3D1C78" w14:textId="77777777" w:rsidR="000D6E84" w:rsidRDefault="000D6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6E84"/>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618"/>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C74"/>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1658</Words>
  <Characters>946</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2</cp:revision>
  <cp:lastPrinted>2025-05-06T06:36:00Z</cp:lastPrinted>
  <dcterms:created xsi:type="dcterms:W3CDTF">2025-07-24T13:38:00Z</dcterms:created>
  <dcterms:modified xsi:type="dcterms:W3CDTF">2025-07-24T13:38:00Z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